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0063946" name="019e3b03-ea11-7015-9c40-6cfe3adf4c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9063847" name="019e3b03-ea11-7015-9c40-6cfe3adf4c5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0456078" name="019e3b04-03d7-77f2-b6c4-3661372d12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9934932" name="019e3b04-03d7-77f2-b6c4-3661372d124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6828878" name="019e3b14-28a8-77dd-ba2a-9fada2edbb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0096724" name="019e3b14-28a8-77dd-ba2a-9fada2edbb0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6184192" name="019e3b14-3d70-78da-857b-428c23bb46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9145973" name="019e3b14-3d70-78da-857b-428c23bb46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Ekektroheizung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1574873" name="019e3b1a-2a47-7295-ac25-8e9c07d9f8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9790617" name="019e3b1a-2a47-7295-ac25-8e9c07d9f8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0277942" name="019e3b1a-be02-7744-ae3f-a7e8edb186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2557403" name="019e3b1a-be02-7744-ae3f-a7e8edb1864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Holzheizung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Holzheizung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2405461" name="019e3b1b-e284-7bf1-92d1-35aa00d394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254589" name="019e3b1b-e284-7bf1-92d1-35aa00d3944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7793304" name="019e3b1c-350f-7355-8fa1-14ba945e8d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2348342" name="019e3b1c-350f-7355-8fa1-14ba945e8d7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6618393" name="019e3b20-9380-73ce-8524-d85fd8566c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1072063" name="019e3b20-9380-73ce-8524-d85fd8566cb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2566033" name="019e3b21-9b7e-7a97-9f83-fca1af71cd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412511" name="019e3b21-9b7e-7a97-9f83-fca1af71cd9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3871387" name="019e3b34-849e-7b22-a243-e059a23080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8460062" name="019e3b34-849e-7b22-a243-e059a230801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9902223" name="019e3b34-96f2-7b45-811d-3151dbece41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7846445" name="019e3b34-96f2-7b45-811d-3151dbece41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2065090" name="019e3b45-7829-75b7-8c3a-f0d3242313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1062085" name="019e3b45-7829-75b7-8c3a-f0d3242313c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9793703" name="019e3b45-9104-7adb-8217-c951e90e37f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4814454" name="019e3b45-9104-7adb-8217-c951e90e37f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Fliesenkeber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6044378" name="019e3b52-f2c7-7811-afdb-cb32ad8013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6645842" name="019e3b52-f2c7-7811-afdb-cb32ad8013c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7134678" name="019e3b53-0aac-7130-b677-85e1370f39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0389670" name="019e3b53-0aac-7130-b677-85e1370f39e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Igelweg 11, 5036 Oberentfelden</w:t>
          </w:r>
        </w:p>
        <w:p>
          <w:pPr>
            <w:spacing w:before="0" w:after="0"/>
          </w:pPr>
          <w:r>
            <w:t>DN 913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